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B21BF" w14:textId="18176639" w:rsidR="00FE1075" w:rsidRPr="00780655" w:rsidRDefault="00FE1075" w:rsidP="00637806">
      <w:pPr>
        <w:pStyle w:val="Antrat2"/>
        <w:ind w:left="3402"/>
        <w:jc w:val="right"/>
        <w:rPr>
          <w:rFonts w:asciiTheme="minorHAnsi" w:eastAsia="Calibri" w:hAnsiTheme="minorHAnsi" w:cstheme="minorHAnsi"/>
          <w:color w:val="0070C0"/>
          <w:sz w:val="21"/>
          <w:szCs w:val="21"/>
        </w:rPr>
      </w:pPr>
      <w:bookmarkStart w:id="0" w:name="_Toc203663199"/>
      <w:r w:rsidRPr="00780655">
        <w:rPr>
          <w:rFonts w:asciiTheme="minorHAnsi" w:eastAsia="Calibri" w:hAnsiTheme="minorHAnsi" w:cstheme="minorHAnsi"/>
          <w:color w:val="0070C0"/>
          <w:sz w:val="21"/>
          <w:szCs w:val="21"/>
        </w:rPr>
        <w:t>Pirkimo sąlygų 1</w:t>
      </w:r>
      <w:r>
        <w:rPr>
          <w:rFonts w:asciiTheme="minorHAnsi" w:eastAsia="Calibri" w:hAnsiTheme="minorHAnsi" w:cstheme="minorHAnsi"/>
          <w:color w:val="0070C0"/>
          <w:sz w:val="21"/>
          <w:szCs w:val="21"/>
        </w:rPr>
        <w:t>7</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 xml:space="preserve">Vartojamos </w:t>
      </w:r>
      <w:r w:rsidR="00237134">
        <w:rPr>
          <w:rFonts w:asciiTheme="minorHAnsi" w:eastAsia="Calibri" w:hAnsiTheme="minorHAnsi" w:cstheme="minorHAnsi"/>
          <w:color w:val="0070C0"/>
          <w:sz w:val="21"/>
          <w:szCs w:val="21"/>
        </w:rPr>
        <w:t xml:space="preserve">elektros </w:t>
      </w:r>
      <w:r>
        <w:rPr>
          <w:rFonts w:asciiTheme="minorHAnsi" w:eastAsia="Calibri" w:hAnsiTheme="minorHAnsi" w:cstheme="minorHAnsi"/>
          <w:color w:val="0070C0"/>
          <w:sz w:val="21"/>
          <w:szCs w:val="21"/>
        </w:rPr>
        <w:t>energijos kiekio garantija</w:t>
      </w:r>
      <w:r w:rsidRPr="009A0F53">
        <w:rPr>
          <w:rFonts w:asciiTheme="minorHAnsi" w:eastAsia="Calibri" w:hAnsiTheme="minorHAnsi" w:cstheme="minorHAnsi"/>
          <w:color w:val="0070C0"/>
          <w:sz w:val="21"/>
          <w:szCs w:val="21"/>
        </w:rPr>
        <w:t>“</w:t>
      </w:r>
      <w:bookmarkEnd w:id="0"/>
    </w:p>
    <w:p w14:paraId="1771DD84" w14:textId="77777777" w:rsidR="00637806" w:rsidRDefault="00637806" w:rsidP="00FE1075">
      <w:pPr>
        <w:tabs>
          <w:tab w:val="left" w:pos="1145"/>
        </w:tabs>
        <w:jc w:val="center"/>
        <w:rPr>
          <w:rFonts w:cstheme="minorHAnsi"/>
          <w:b/>
          <w:bCs/>
          <w:sz w:val="20"/>
          <w:szCs w:val="20"/>
        </w:rPr>
      </w:pPr>
    </w:p>
    <w:p w14:paraId="5CEA7E77" w14:textId="61FF3A71" w:rsidR="00FE1075" w:rsidRPr="00FE1075" w:rsidRDefault="00FE1075" w:rsidP="00FE1075">
      <w:pPr>
        <w:tabs>
          <w:tab w:val="left" w:pos="1145"/>
        </w:tabs>
        <w:jc w:val="center"/>
        <w:rPr>
          <w:rFonts w:cstheme="minorHAnsi"/>
          <w:b/>
          <w:bCs/>
          <w:sz w:val="20"/>
          <w:szCs w:val="20"/>
        </w:rPr>
      </w:pPr>
      <w:r w:rsidRPr="00FE1075">
        <w:rPr>
          <w:rFonts w:cstheme="minorHAnsi"/>
          <w:b/>
          <w:bCs/>
          <w:sz w:val="20"/>
          <w:szCs w:val="20"/>
        </w:rPr>
        <w:t>VARTOJAMOS</w:t>
      </w:r>
      <w:r w:rsidR="00744E34">
        <w:rPr>
          <w:rFonts w:cstheme="minorHAnsi"/>
          <w:b/>
          <w:bCs/>
          <w:sz w:val="20"/>
          <w:szCs w:val="20"/>
        </w:rPr>
        <w:t xml:space="preserve"> ELEKTROS</w:t>
      </w:r>
      <w:r w:rsidRPr="00FE1075">
        <w:rPr>
          <w:rFonts w:cstheme="minorHAnsi"/>
          <w:b/>
          <w:bCs/>
          <w:sz w:val="20"/>
          <w:szCs w:val="20"/>
        </w:rPr>
        <w:t xml:space="preserve"> ENERGIJOS KIEKIO GARANTIJA</w:t>
      </w:r>
    </w:p>
    <w:p w14:paraId="2B029285" w14:textId="77777777" w:rsidR="00FE1075" w:rsidRDefault="00FE1075" w:rsidP="00FE1075">
      <w:pPr>
        <w:tabs>
          <w:tab w:val="left" w:pos="1145"/>
        </w:tabs>
        <w:spacing w:after="0"/>
        <w:rPr>
          <w:rFonts w:cstheme="minorHAnsi"/>
          <w:sz w:val="20"/>
          <w:szCs w:val="20"/>
        </w:rPr>
      </w:pPr>
      <w:r w:rsidRPr="00FE1075">
        <w:rPr>
          <w:rFonts w:cstheme="minorHAnsi"/>
          <w:sz w:val="20"/>
          <w:szCs w:val="20"/>
        </w:rPr>
        <w:t>Mes, …………………………………,….., šiuo raštu užtikriname, kad vienus metus (12 mėn.) nuo įrenginių perdavimo Užsakovui valymo įrenginių vartojamos energijos kiekis neviršys garantuojamo konkretaus žemiau pateikiamo rodiklio, kaip apibrėžiama Techninėse specifikacijose / Užsakovo reikalavimuose.</w:t>
      </w:r>
    </w:p>
    <w:p w14:paraId="1CBBB263" w14:textId="77777777" w:rsidR="00FE1075" w:rsidRPr="00FE1075" w:rsidRDefault="00FE1075" w:rsidP="00FE1075">
      <w:pPr>
        <w:tabs>
          <w:tab w:val="left" w:pos="1145"/>
        </w:tabs>
        <w:spacing w:after="0"/>
        <w:rPr>
          <w:rFonts w:cstheme="minorHAnsi"/>
          <w:sz w:val="20"/>
          <w:szCs w:val="20"/>
        </w:rPr>
      </w:pPr>
    </w:p>
    <w:tbl>
      <w:tblPr>
        <w:tblW w:w="88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2194"/>
      </w:tblGrid>
      <w:tr w:rsidR="00FE1075" w:rsidRPr="00FE1075" w14:paraId="429AC069" w14:textId="77777777" w:rsidTr="00B4350C">
        <w:tc>
          <w:tcPr>
            <w:tcW w:w="6660" w:type="dxa"/>
            <w:tcBorders>
              <w:top w:val="single" w:sz="4" w:space="0" w:color="auto"/>
              <w:left w:val="single" w:sz="4" w:space="0" w:color="auto"/>
              <w:bottom w:val="single" w:sz="4" w:space="0" w:color="auto"/>
              <w:right w:val="single" w:sz="4" w:space="0" w:color="auto"/>
            </w:tcBorders>
          </w:tcPr>
          <w:p w14:paraId="67B75109" w14:textId="77777777" w:rsidR="00FE1075" w:rsidRPr="00FE1075" w:rsidRDefault="00FE1075" w:rsidP="00FE1075">
            <w:pPr>
              <w:tabs>
                <w:tab w:val="left" w:pos="1145"/>
              </w:tabs>
              <w:spacing w:after="0"/>
              <w:rPr>
                <w:rFonts w:cstheme="minorHAnsi"/>
                <w:sz w:val="20"/>
                <w:szCs w:val="20"/>
                <w:vertAlign w:val="subscript"/>
              </w:rPr>
            </w:pPr>
            <w:bookmarkStart w:id="1" w:name="_Hlk201906599"/>
            <w:r w:rsidRPr="00FE1075">
              <w:rPr>
                <w:rFonts w:cstheme="minorHAnsi"/>
                <w:sz w:val="20"/>
                <w:szCs w:val="20"/>
              </w:rPr>
              <w:t xml:space="preserve">Specifinis energijos suvartojimas sumažinimo deguonies suvartojimo potencialo (DSP) mato vienetui, kWh / </w:t>
            </w:r>
            <w:proofErr w:type="spellStart"/>
            <w:r w:rsidRPr="00FE1075">
              <w:rPr>
                <w:rFonts w:cstheme="minorHAnsi"/>
                <w:sz w:val="20"/>
                <w:szCs w:val="20"/>
              </w:rPr>
              <w:t>DSP</w:t>
            </w:r>
            <w:r w:rsidRPr="00FE1075">
              <w:rPr>
                <w:rFonts w:cstheme="minorHAnsi"/>
                <w:sz w:val="20"/>
                <w:szCs w:val="20"/>
                <w:vertAlign w:val="subscript"/>
              </w:rPr>
              <w:t>p</w:t>
            </w:r>
            <w:bookmarkEnd w:id="1"/>
            <w:proofErr w:type="spellEnd"/>
          </w:p>
        </w:tc>
        <w:tc>
          <w:tcPr>
            <w:tcW w:w="2194" w:type="dxa"/>
            <w:tcBorders>
              <w:top w:val="single" w:sz="4" w:space="0" w:color="auto"/>
              <w:left w:val="single" w:sz="4" w:space="0" w:color="auto"/>
              <w:bottom w:val="single" w:sz="4" w:space="0" w:color="auto"/>
              <w:right w:val="single" w:sz="4" w:space="0" w:color="auto"/>
            </w:tcBorders>
          </w:tcPr>
          <w:p w14:paraId="7EACB4A3" w14:textId="77777777" w:rsidR="00FE1075" w:rsidRPr="00FE1075" w:rsidRDefault="00FE1075" w:rsidP="00FE1075">
            <w:pPr>
              <w:tabs>
                <w:tab w:val="left" w:pos="1145"/>
              </w:tabs>
              <w:spacing w:after="0"/>
              <w:rPr>
                <w:rFonts w:cstheme="minorHAnsi"/>
                <w:b/>
                <w:sz w:val="20"/>
                <w:szCs w:val="20"/>
              </w:rPr>
            </w:pPr>
            <w:r w:rsidRPr="00FE1075">
              <w:rPr>
                <w:rFonts w:cstheme="minorHAnsi"/>
                <w:b/>
                <w:sz w:val="20"/>
                <w:szCs w:val="20"/>
              </w:rPr>
              <w:t>[c]</w:t>
            </w:r>
          </w:p>
        </w:tc>
      </w:tr>
    </w:tbl>
    <w:p w14:paraId="45D444E6" w14:textId="77777777" w:rsidR="00FE1075" w:rsidRPr="00FE1075" w:rsidRDefault="00FE1075" w:rsidP="00FE1075">
      <w:pPr>
        <w:tabs>
          <w:tab w:val="left" w:pos="1145"/>
        </w:tabs>
        <w:spacing w:after="0"/>
        <w:rPr>
          <w:rFonts w:cstheme="minorHAnsi"/>
          <w:sz w:val="20"/>
          <w:szCs w:val="20"/>
        </w:rPr>
      </w:pPr>
    </w:p>
    <w:p w14:paraId="7B6413B4"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Mes patvirtiname, kad sutinkame, jog perteklinis elektros energijos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energijos savikainą, kaip yra nurodyta žemiau:</w:t>
      </w:r>
    </w:p>
    <w:p w14:paraId="4954CCA9"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Bauda, P = KK*(</w:t>
      </w:r>
      <w:proofErr w:type="spellStart"/>
      <w:r w:rsidRPr="00FE1075">
        <w:rPr>
          <w:rFonts w:cstheme="minorHAnsi"/>
          <w:sz w:val="20"/>
          <w:szCs w:val="20"/>
        </w:rPr>
        <w:t>A</w:t>
      </w:r>
      <w:r w:rsidRPr="00FE1075">
        <w:rPr>
          <w:rFonts w:cstheme="minorHAnsi"/>
          <w:sz w:val="20"/>
          <w:szCs w:val="20"/>
          <w:vertAlign w:val="subscript"/>
        </w:rPr>
        <w:t>sp</w:t>
      </w:r>
      <w:proofErr w:type="spellEnd"/>
      <w:r w:rsidRPr="00FE1075">
        <w:rPr>
          <w:rFonts w:cstheme="minorHAnsi"/>
          <w:sz w:val="20"/>
          <w:szCs w:val="20"/>
        </w:rPr>
        <w:t xml:space="preserve"> – </w:t>
      </w:r>
      <w:proofErr w:type="spellStart"/>
      <w:r w:rsidRPr="00FE1075">
        <w:rPr>
          <w:rFonts w:cstheme="minorHAnsi"/>
          <w:sz w:val="20"/>
          <w:szCs w:val="20"/>
        </w:rPr>
        <w:t>G</w:t>
      </w:r>
      <w:r w:rsidRPr="00FE1075">
        <w:rPr>
          <w:rFonts w:cstheme="minorHAnsi"/>
          <w:sz w:val="20"/>
          <w:szCs w:val="20"/>
          <w:vertAlign w:val="subscript"/>
        </w:rPr>
        <w:t>sp</w:t>
      </w:r>
      <w:proofErr w:type="spellEnd"/>
      <w:r w:rsidRPr="00FE1075">
        <w:rPr>
          <w:rFonts w:cstheme="minorHAnsi"/>
          <w:sz w:val="20"/>
          <w:szCs w:val="20"/>
        </w:rPr>
        <w:t>)*</w:t>
      </w:r>
      <w:proofErr w:type="spellStart"/>
      <w:r w:rsidRPr="00FE1075">
        <w:rPr>
          <w:rFonts w:cstheme="minorHAnsi"/>
          <w:sz w:val="20"/>
          <w:szCs w:val="20"/>
        </w:rPr>
        <w:t>DSP</w:t>
      </w:r>
      <w:r w:rsidRPr="00FE1075">
        <w:rPr>
          <w:rFonts w:cstheme="minorHAnsi"/>
          <w:sz w:val="20"/>
          <w:szCs w:val="20"/>
          <w:vertAlign w:val="subscript"/>
        </w:rPr>
        <w:t>p</w:t>
      </w:r>
      <w:proofErr w:type="spellEnd"/>
      <w:r w:rsidRPr="00FE1075">
        <w:rPr>
          <w:rFonts w:cstheme="minorHAnsi"/>
          <w:sz w:val="20"/>
          <w:szCs w:val="20"/>
        </w:rPr>
        <w:t>*[e];</w:t>
      </w:r>
    </w:p>
    <w:p w14:paraId="553C5B5D" w14:textId="77777777" w:rsidR="00FE1075" w:rsidRPr="00FE1075" w:rsidRDefault="00FE1075" w:rsidP="00FE1075">
      <w:pPr>
        <w:tabs>
          <w:tab w:val="left" w:pos="1145"/>
        </w:tabs>
        <w:spacing w:after="0"/>
        <w:rPr>
          <w:rFonts w:cstheme="minorHAnsi"/>
          <w:i/>
          <w:iCs/>
          <w:sz w:val="20"/>
          <w:szCs w:val="20"/>
        </w:rPr>
      </w:pPr>
      <w:r w:rsidRPr="00FE1075">
        <w:rPr>
          <w:rFonts w:cstheme="minorHAnsi"/>
          <w:i/>
          <w:iCs/>
          <w:sz w:val="20"/>
          <w:szCs w:val="20"/>
        </w:rPr>
        <w:t>kai:</w:t>
      </w:r>
    </w:p>
    <w:p w14:paraId="0789F52D"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KK = kapitalizacijos koeficientas</w:t>
      </w:r>
    </w:p>
    <w:p w14:paraId="528F7286" w14:textId="77777777" w:rsidR="00FE1075" w:rsidRPr="00FE1075" w:rsidRDefault="00FE1075" w:rsidP="00FE1075">
      <w:pPr>
        <w:tabs>
          <w:tab w:val="left" w:pos="1145"/>
        </w:tabs>
        <w:spacing w:after="0"/>
        <w:rPr>
          <w:rFonts w:cstheme="minorHAnsi"/>
          <w:sz w:val="20"/>
          <w:szCs w:val="20"/>
        </w:rPr>
      </w:pPr>
      <w:proofErr w:type="spellStart"/>
      <w:r w:rsidRPr="00FE1075">
        <w:rPr>
          <w:rFonts w:cstheme="minorHAnsi"/>
          <w:sz w:val="20"/>
          <w:szCs w:val="20"/>
        </w:rPr>
        <w:t>A</w:t>
      </w:r>
      <w:r w:rsidRPr="00FE1075">
        <w:rPr>
          <w:rFonts w:cstheme="minorHAnsi"/>
          <w:sz w:val="20"/>
          <w:szCs w:val="20"/>
          <w:vertAlign w:val="subscript"/>
        </w:rPr>
        <w:t>sp</w:t>
      </w:r>
      <w:proofErr w:type="spellEnd"/>
      <w:r w:rsidRPr="00FE1075">
        <w:rPr>
          <w:rFonts w:cstheme="minorHAnsi"/>
          <w:sz w:val="20"/>
          <w:szCs w:val="20"/>
        </w:rPr>
        <w:t xml:space="preserve"> = faktinis specifinis energijos vartojimas, esant faktiniam </w:t>
      </w:r>
      <w:proofErr w:type="spellStart"/>
      <w:r w:rsidRPr="00FE1075">
        <w:rPr>
          <w:rFonts w:cstheme="minorHAnsi"/>
          <w:sz w:val="20"/>
          <w:szCs w:val="20"/>
        </w:rPr>
        <w:t>DSP</w:t>
      </w:r>
      <w:r w:rsidRPr="00FE1075">
        <w:rPr>
          <w:rFonts w:cstheme="minorHAnsi"/>
          <w:sz w:val="20"/>
          <w:szCs w:val="20"/>
          <w:vertAlign w:val="subscript"/>
        </w:rPr>
        <w:t>p</w:t>
      </w:r>
      <w:proofErr w:type="spellEnd"/>
      <w:r w:rsidRPr="00FE1075">
        <w:rPr>
          <w:rFonts w:cstheme="minorHAnsi"/>
          <w:sz w:val="20"/>
          <w:szCs w:val="20"/>
        </w:rPr>
        <w:t>, kWh/</w:t>
      </w:r>
      <w:proofErr w:type="spellStart"/>
      <w:r w:rsidRPr="00FE1075">
        <w:rPr>
          <w:rFonts w:cstheme="minorHAnsi"/>
          <w:sz w:val="20"/>
          <w:szCs w:val="20"/>
        </w:rPr>
        <w:t>DSP</w:t>
      </w:r>
      <w:r w:rsidRPr="00FE1075">
        <w:rPr>
          <w:rFonts w:cstheme="minorHAnsi"/>
          <w:sz w:val="20"/>
          <w:szCs w:val="20"/>
          <w:vertAlign w:val="subscript"/>
        </w:rPr>
        <w:t>p</w:t>
      </w:r>
      <w:proofErr w:type="spellEnd"/>
      <w:r w:rsidRPr="00FE1075">
        <w:rPr>
          <w:rFonts w:cstheme="minorHAnsi"/>
          <w:sz w:val="20"/>
          <w:szCs w:val="20"/>
        </w:rPr>
        <w:t>;</w:t>
      </w:r>
    </w:p>
    <w:p w14:paraId="64295AD7" w14:textId="77777777" w:rsidR="00FE1075" w:rsidRPr="00FE1075" w:rsidRDefault="00FE1075" w:rsidP="00FE1075">
      <w:pPr>
        <w:tabs>
          <w:tab w:val="left" w:pos="1145"/>
        </w:tabs>
        <w:spacing w:after="0"/>
        <w:rPr>
          <w:rFonts w:cstheme="minorHAnsi"/>
          <w:sz w:val="20"/>
          <w:szCs w:val="20"/>
        </w:rPr>
      </w:pPr>
      <w:proofErr w:type="spellStart"/>
      <w:r w:rsidRPr="00FE1075">
        <w:rPr>
          <w:rFonts w:cstheme="minorHAnsi"/>
          <w:sz w:val="20"/>
          <w:szCs w:val="20"/>
        </w:rPr>
        <w:t>G</w:t>
      </w:r>
      <w:r w:rsidRPr="00FE1075">
        <w:rPr>
          <w:rFonts w:cstheme="minorHAnsi"/>
          <w:sz w:val="20"/>
          <w:szCs w:val="20"/>
          <w:vertAlign w:val="subscript"/>
        </w:rPr>
        <w:t>sp</w:t>
      </w:r>
      <w:proofErr w:type="spellEnd"/>
      <w:r w:rsidRPr="00FE1075">
        <w:rPr>
          <w:rFonts w:cstheme="minorHAnsi"/>
          <w:sz w:val="20"/>
          <w:szCs w:val="20"/>
        </w:rPr>
        <w:t xml:space="preserve"> = garantuojamas specifinis energijos vartojimas, kWh/</w:t>
      </w:r>
      <w:proofErr w:type="spellStart"/>
      <w:r w:rsidRPr="00FE1075">
        <w:rPr>
          <w:rFonts w:cstheme="minorHAnsi"/>
          <w:sz w:val="20"/>
          <w:szCs w:val="20"/>
        </w:rPr>
        <w:t>DSP</w:t>
      </w:r>
      <w:r w:rsidRPr="00FE1075">
        <w:rPr>
          <w:rFonts w:cstheme="minorHAnsi"/>
          <w:sz w:val="20"/>
          <w:szCs w:val="20"/>
          <w:vertAlign w:val="subscript"/>
        </w:rPr>
        <w:t>p</w:t>
      </w:r>
      <w:proofErr w:type="spellEnd"/>
      <w:r w:rsidRPr="00FE1075">
        <w:rPr>
          <w:rFonts w:cstheme="minorHAnsi"/>
          <w:sz w:val="20"/>
          <w:szCs w:val="20"/>
        </w:rPr>
        <w:t xml:space="preserve"> = [c];</w:t>
      </w:r>
    </w:p>
    <w:p w14:paraId="218ED3FB" w14:textId="77777777" w:rsidR="00FE1075" w:rsidRPr="00FE1075" w:rsidRDefault="00FE1075" w:rsidP="00FE1075">
      <w:pPr>
        <w:tabs>
          <w:tab w:val="left" w:pos="1145"/>
        </w:tabs>
        <w:spacing w:after="0"/>
        <w:rPr>
          <w:rFonts w:cstheme="minorHAnsi"/>
          <w:sz w:val="20"/>
          <w:szCs w:val="20"/>
        </w:rPr>
      </w:pPr>
      <w:proofErr w:type="spellStart"/>
      <w:r w:rsidRPr="00FE1075">
        <w:rPr>
          <w:rFonts w:cstheme="minorHAnsi"/>
          <w:sz w:val="20"/>
          <w:szCs w:val="20"/>
        </w:rPr>
        <w:t>DSP</w:t>
      </w:r>
      <w:r w:rsidRPr="00FE1075">
        <w:rPr>
          <w:rFonts w:cstheme="minorHAnsi"/>
          <w:sz w:val="20"/>
          <w:szCs w:val="20"/>
          <w:vertAlign w:val="subscript"/>
        </w:rPr>
        <w:t>p</w:t>
      </w:r>
      <w:proofErr w:type="spellEnd"/>
      <w:r w:rsidRPr="00FE1075">
        <w:rPr>
          <w:rFonts w:cstheme="minorHAnsi"/>
          <w:sz w:val="20"/>
          <w:szCs w:val="20"/>
        </w:rPr>
        <w:t xml:space="preserve"> = projektinė </w:t>
      </w:r>
      <w:proofErr w:type="spellStart"/>
      <w:r w:rsidRPr="00FE1075">
        <w:rPr>
          <w:rFonts w:cstheme="minorHAnsi"/>
          <w:sz w:val="20"/>
          <w:szCs w:val="20"/>
        </w:rPr>
        <w:t>DSP</w:t>
      </w:r>
      <w:r w:rsidRPr="00FE1075">
        <w:rPr>
          <w:rFonts w:cstheme="minorHAnsi"/>
          <w:sz w:val="20"/>
          <w:szCs w:val="20"/>
          <w:vertAlign w:val="subscript"/>
        </w:rPr>
        <w:t>p</w:t>
      </w:r>
      <w:proofErr w:type="spellEnd"/>
      <w:r w:rsidRPr="00FE1075">
        <w:rPr>
          <w:rFonts w:cstheme="minorHAnsi"/>
          <w:sz w:val="20"/>
          <w:szCs w:val="20"/>
        </w:rPr>
        <w:t xml:space="preserve"> reikšmė, esant projektiniam srautui ir krūviui;</w:t>
      </w:r>
    </w:p>
    <w:p w14:paraId="7F6710E8" w14:textId="77777777" w:rsidR="00FE1075" w:rsidRPr="00FE1075" w:rsidRDefault="00FE1075" w:rsidP="00FE1075">
      <w:pPr>
        <w:tabs>
          <w:tab w:val="left" w:pos="1145"/>
        </w:tabs>
        <w:spacing w:after="0"/>
        <w:rPr>
          <w:rFonts w:cstheme="minorHAnsi"/>
          <w:sz w:val="20"/>
          <w:szCs w:val="20"/>
        </w:rPr>
      </w:pPr>
      <w:r w:rsidRPr="00FE1075">
        <w:rPr>
          <w:rFonts w:cstheme="minorHAnsi"/>
          <w:sz w:val="20"/>
          <w:szCs w:val="20"/>
        </w:rPr>
        <w:t>[e] = energijos savikaina.</w:t>
      </w:r>
    </w:p>
    <w:p w14:paraId="3000947C" w14:textId="77777777" w:rsidR="00FE1075" w:rsidRPr="00FE1075" w:rsidRDefault="00FE1075" w:rsidP="00FE1075">
      <w:pPr>
        <w:tabs>
          <w:tab w:val="left" w:pos="1145"/>
        </w:tabs>
        <w:spacing w:after="0"/>
        <w:rPr>
          <w:rFonts w:cstheme="minorHAnsi"/>
          <w:sz w:val="20"/>
          <w:szCs w:val="20"/>
        </w:rPr>
      </w:pPr>
      <w:r w:rsidRPr="00FE1075">
        <w:rPr>
          <w:rFonts w:cstheme="minorHAnsi"/>
          <w:noProof/>
          <w:sz w:val="20"/>
          <w:szCs w:val="20"/>
        </w:rPr>
        <mc:AlternateContent>
          <mc:Choice Requires="wps">
            <w:drawing>
              <wp:anchor distT="0" distB="0" distL="114300" distR="114300" simplePos="0" relativeHeight="251659264" behindDoc="0" locked="0" layoutInCell="1" allowOverlap="1" wp14:anchorId="6456AB7A" wp14:editId="6BFD50AB">
                <wp:simplePos x="0" y="0"/>
                <wp:positionH relativeFrom="column">
                  <wp:posOffset>343223</wp:posOffset>
                </wp:positionH>
                <wp:positionV relativeFrom="paragraph">
                  <wp:posOffset>66208</wp:posOffset>
                </wp:positionV>
                <wp:extent cx="5257800" cy="27432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743200"/>
                        </a:xfrm>
                        <a:prstGeom prst="rect">
                          <a:avLst/>
                        </a:prstGeom>
                        <a:solidFill>
                          <a:srgbClr val="FFFFFF"/>
                        </a:solidFill>
                        <a:ln w="9525">
                          <a:solidFill>
                            <a:srgbClr val="000000"/>
                          </a:solidFill>
                          <a:miter lim="800000"/>
                          <a:headEnd/>
                          <a:tailEnd/>
                        </a:ln>
                      </wps:spPr>
                      <wps:txbx>
                        <w:txbxContent>
                          <w:p w14:paraId="328CEEBE" w14:textId="77777777" w:rsidR="00FE1075" w:rsidRDefault="00FE1075" w:rsidP="00FE1075">
                            <w:pPr>
                              <w:spacing w:after="0" w:line="240" w:lineRule="auto"/>
                              <w:rPr>
                                <w:b/>
                                <w:bCs/>
                                <w:sz w:val="22"/>
                                <w:szCs w:val="22"/>
                              </w:rPr>
                            </w:pPr>
                            <w:r>
                              <w:rPr>
                                <w:b/>
                                <w:bCs/>
                                <w:sz w:val="22"/>
                                <w:szCs w:val="22"/>
                              </w:rPr>
                              <w:t>Pavyzdys</w:t>
                            </w:r>
                          </w:p>
                          <w:p w14:paraId="63AFBB86" w14:textId="77777777" w:rsidR="00FE1075" w:rsidRDefault="00FE1075" w:rsidP="00FE1075">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67B9EEFA" w14:textId="77777777" w:rsidR="00FE1075" w:rsidRPr="00CF079B" w:rsidRDefault="00FE1075" w:rsidP="00FE1075">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6311CADA" w14:textId="77777777" w:rsidR="00FE1075" w:rsidRDefault="00FE1075" w:rsidP="00FE1075">
                            <w:pPr>
                              <w:spacing w:after="0" w:line="240" w:lineRule="auto"/>
                              <w:rPr>
                                <w:sz w:val="22"/>
                                <w:szCs w:val="22"/>
                              </w:rPr>
                            </w:pPr>
                            <w:r>
                              <w:rPr>
                                <w:sz w:val="22"/>
                                <w:szCs w:val="22"/>
                              </w:rPr>
                              <w:t>Per metus suvartotas elektros energijos kiekis – 7 574 377 kWh;</w:t>
                            </w:r>
                          </w:p>
                          <w:p w14:paraId="3CA00BD3" w14:textId="77777777" w:rsidR="00FE1075" w:rsidRDefault="00FE1075" w:rsidP="00FE1075">
                            <w:pPr>
                              <w:spacing w:after="0" w:line="240" w:lineRule="auto"/>
                              <w:rPr>
                                <w:sz w:val="22"/>
                                <w:szCs w:val="22"/>
                              </w:rPr>
                            </w:pPr>
                            <w:r>
                              <w:rPr>
                                <w:sz w:val="22"/>
                                <w:szCs w:val="22"/>
                              </w:rPr>
                              <w:t>Metiniai įtekėjusių teršalų kiekiai:</w:t>
                            </w:r>
                          </w:p>
                          <w:p w14:paraId="62F27671" w14:textId="77777777" w:rsidR="00FE1075" w:rsidRDefault="00FE1075" w:rsidP="00FE1075">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0AB6B042" w14:textId="77777777" w:rsidR="00FE1075" w:rsidRDefault="00FE1075" w:rsidP="00FE1075">
                            <w:pPr>
                              <w:spacing w:after="0" w:line="240" w:lineRule="auto"/>
                              <w:rPr>
                                <w:sz w:val="22"/>
                                <w:szCs w:val="22"/>
                              </w:rPr>
                            </w:pPr>
                            <w:r>
                              <w:rPr>
                                <w:sz w:val="22"/>
                                <w:szCs w:val="22"/>
                              </w:rPr>
                              <w:t>Metiniai išleistų su valytomis nuotekomis teršalų kiekiai:</w:t>
                            </w:r>
                          </w:p>
                          <w:p w14:paraId="1D949A56" w14:textId="77777777" w:rsidR="00FE1075" w:rsidRDefault="00FE1075" w:rsidP="00FE1075">
                            <w:pPr>
                              <w:spacing w:after="0" w:line="36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68F19E38" w14:textId="77777777" w:rsidR="00FE1075" w:rsidRDefault="00FE1075" w:rsidP="00FE1075">
                            <w:pPr>
                              <w:spacing w:after="0" w:line="36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184FC767" w14:textId="77777777" w:rsidR="00FE1075" w:rsidRDefault="00FE1075" w:rsidP="00FE1075">
                            <w:pPr>
                              <w:spacing w:after="0" w:line="36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47A173F6" w14:textId="77777777" w:rsidR="00FE1075" w:rsidRDefault="00FE1075" w:rsidP="00FE1075">
                            <w:pPr>
                              <w:rPr>
                                <w:sz w:val="22"/>
                                <w:szCs w:val="22"/>
                                <w:u w:val="single"/>
                              </w:rPr>
                            </w:pPr>
                            <w:r>
                              <w:rPr>
                                <w:sz w:val="22"/>
                                <w:szCs w:val="22"/>
                                <w:u w:val="single"/>
                              </w:rPr>
                              <w:t>Baudos dydis:</w:t>
                            </w:r>
                          </w:p>
                          <w:p w14:paraId="17EA9164" w14:textId="77777777" w:rsidR="00FE1075" w:rsidRDefault="00FE1075" w:rsidP="00FE1075">
                            <w:pPr>
                              <w:rPr>
                                <w:sz w:val="22"/>
                                <w:szCs w:val="22"/>
                              </w:rPr>
                            </w:pPr>
                            <w:r>
                              <w:rPr>
                                <w:sz w:val="22"/>
                                <w:szCs w:val="22"/>
                              </w:rPr>
                              <w:t>P=12*(125-120)*72 510*0,2=870 120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56AB7A" id="_x0000_t202" coordsize="21600,21600" o:spt="202" path="m,l,21600r21600,l21600,xe">
                <v:stroke joinstyle="miter"/>
                <v:path gradientshapeok="t" o:connecttype="rect"/>
              </v:shapetype>
              <v:shape id="Text Box 2" o:spid="_x0000_s1026" type="#_x0000_t202" style="position:absolute;margin-left:27.05pt;margin-top:5.2pt;width:414pt;height:3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">
                <v:textbox>
                  <w:txbxContent>
                    <w:p w14:paraId="328CEEBE" w14:textId="77777777" w:rsidR="00FE1075" w:rsidRDefault="00FE1075" w:rsidP="00FE1075">
                      <w:pPr>
                        <w:spacing w:after="0" w:line="240" w:lineRule="auto"/>
                        <w:rPr>
                          <w:b/>
                          <w:bCs/>
                          <w:sz w:val="22"/>
                          <w:szCs w:val="22"/>
                        </w:rPr>
                      </w:pPr>
                      <w:r>
                        <w:rPr>
                          <w:b/>
                          <w:bCs/>
                          <w:sz w:val="22"/>
                          <w:szCs w:val="22"/>
                        </w:rPr>
                        <w:t>Pavyzdys</w:t>
                      </w:r>
                    </w:p>
                    <w:p w14:paraId="63AFBB86" w14:textId="77777777" w:rsidR="00FE1075" w:rsidRDefault="00FE1075" w:rsidP="00FE1075">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67B9EEFA" w14:textId="77777777" w:rsidR="00FE1075" w:rsidRPr="00CF079B" w:rsidRDefault="00FE1075" w:rsidP="00FE1075">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6311CADA" w14:textId="77777777" w:rsidR="00FE1075" w:rsidRDefault="00FE1075" w:rsidP="00FE1075">
                      <w:pPr>
                        <w:spacing w:after="0" w:line="240" w:lineRule="auto"/>
                        <w:rPr>
                          <w:sz w:val="22"/>
                          <w:szCs w:val="22"/>
                        </w:rPr>
                      </w:pPr>
                      <w:r>
                        <w:rPr>
                          <w:sz w:val="22"/>
                          <w:szCs w:val="22"/>
                        </w:rPr>
                        <w:t>Per metus suvartotas elektros energijos kiekis – 7 574 377 kWh;</w:t>
                      </w:r>
                    </w:p>
                    <w:p w14:paraId="3CA00BD3" w14:textId="77777777" w:rsidR="00FE1075" w:rsidRDefault="00FE1075" w:rsidP="00FE1075">
                      <w:pPr>
                        <w:spacing w:after="0" w:line="240" w:lineRule="auto"/>
                        <w:rPr>
                          <w:sz w:val="22"/>
                          <w:szCs w:val="22"/>
                        </w:rPr>
                      </w:pPr>
                      <w:r>
                        <w:rPr>
                          <w:sz w:val="22"/>
                          <w:szCs w:val="22"/>
                        </w:rPr>
                        <w:t>Metiniai įtekėjusių teršalų kiekiai:</w:t>
                      </w:r>
                    </w:p>
                    <w:p w14:paraId="62F27671" w14:textId="77777777" w:rsidR="00FE1075" w:rsidRDefault="00FE1075" w:rsidP="00FE1075">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0AB6B042" w14:textId="77777777" w:rsidR="00FE1075" w:rsidRDefault="00FE1075" w:rsidP="00FE1075">
                      <w:pPr>
                        <w:spacing w:after="0" w:line="240" w:lineRule="auto"/>
                        <w:rPr>
                          <w:sz w:val="22"/>
                          <w:szCs w:val="22"/>
                        </w:rPr>
                      </w:pPr>
                      <w:r>
                        <w:rPr>
                          <w:sz w:val="22"/>
                          <w:szCs w:val="22"/>
                        </w:rPr>
                        <w:t>Metiniai išleistų su valytomis nuotekomis teršalų kiekiai:</w:t>
                      </w:r>
                    </w:p>
                    <w:p w14:paraId="1D949A56" w14:textId="77777777" w:rsidR="00FE1075" w:rsidRDefault="00FE1075" w:rsidP="00FE1075">
                      <w:pPr>
                        <w:spacing w:after="0" w:line="36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68F19E38" w14:textId="77777777" w:rsidR="00FE1075" w:rsidRDefault="00FE1075" w:rsidP="00FE1075">
                      <w:pPr>
                        <w:spacing w:after="0" w:line="36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184FC767" w14:textId="77777777" w:rsidR="00FE1075" w:rsidRDefault="00FE1075" w:rsidP="00FE1075">
                      <w:pPr>
                        <w:spacing w:after="0" w:line="36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47A173F6" w14:textId="77777777" w:rsidR="00FE1075" w:rsidRDefault="00FE1075" w:rsidP="00FE1075">
                      <w:pPr>
                        <w:rPr>
                          <w:sz w:val="22"/>
                          <w:szCs w:val="22"/>
                          <w:u w:val="single"/>
                        </w:rPr>
                      </w:pPr>
                      <w:r>
                        <w:rPr>
                          <w:sz w:val="22"/>
                          <w:szCs w:val="22"/>
                          <w:u w:val="single"/>
                        </w:rPr>
                        <w:t>Baudos dydis:</w:t>
                      </w:r>
                    </w:p>
                    <w:p w14:paraId="17EA9164" w14:textId="77777777" w:rsidR="00FE1075" w:rsidRDefault="00FE1075" w:rsidP="00FE1075">
                      <w:pPr>
                        <w:rPr>
                          <w:sz w:val="22"/>
                          <w:szCs w:val="22"/>
                        </w:rPr>
                      </w:pPr>
                      <w:r>
                        <w:rPr>
                          <w:sz w:val="22"/>
                          <w:szCs w:val="22"/>
                        </w:rPr>
                        <w:t>P=12*(125-120)*72 510*0,2=870 120 Eur.</w:t>
                      </w:r>
                    </w:p>
                  </w:txbxContent>
                </v:textbox>
              </v:shape>
            </w:pict>
          </mc:Fallback>
        </mc:AlternateContent>
      </w:r>
    </w:p>
    <w:p w14:paraId="214D2ACC" w14:textId="77777777" w:rsidR="00FE1075" w:rsidRPr="00FE1075" w:rsidRDefault="00FE1075" w:rsidP="00FE1075">
      <w:pPr>
        <w:tabs>
          <w:tab w:val="left" w:pos="1145"/>
        </w:tabs>
        <w:spacing w:after="0"/>
        <w:rPr>
          <w:rFonts w:cstheme="minorHAnsi"/>
          <w:sz w:val="20"/>
          <w:szCs w:val="20"/>
        </w:rPr>
      </w:pPr>
    </w:p>
    <w:p w14:paraId="286F8E1B" w14:textId="77777777" w:rsidR="00FE1075" w:rsidRPr="00FE1075" w:rsidRDefault="00FE1075" w:rsidP="00FE1075">
      <w:pPr>
        <w:tabs>
          <w:tab w:val="left" w:pos="1145"/>
        </w:tabs>
        <w:spacing w:after="0"/>
        <w:rPr>
          <w:rFonts w:cstheme="minorHAnsi"/>
          <w:sz w:val="20"/>
          <w:szCs w:val="20"/>
        </w:rPr>
      </w:pPr>
    </w:p>
    <w:p w14:paraId="5AAB6BE9" w14:textId="77777777" w:rsidR="00FE1075" w:rsidRPr="00FE1075" w:rsidRDefault="00FE1075" w:rsidP="00FE1075">
      <w:pPr>
        <w:tabs>
          <w:tab w:val="left" w:pos="1145"/>
        </w:tabs>
        <w:spacing w:after="0"/>
        <w:rPr>
          <w:rFonts w:cstheme="minorHAnsi"/>
          <w:sz w:val="20"/>
          <w:szCs w:val="20"/>
        </w:rPr>
      </w:pPr>
    </w:p>
    <w:p w14:paraId="7D57BC22" w14:textId="77777777" w:rsidR="00FE1075" w:rsidRPr="00FE1075" w:rsidRDefault="00FE1075" w:rsidP="00FE1075">
      <w:pPr>
        <w:tabs>
          <w:tab w:val="left" w:pos="1145"/>
        </w:tabs>
        <w:spacing w:after="0"/>
        <w:rPr>
          <w:rFonts w:cstheme="minorHAnsi"/>
          <w:sz w:val="20"/>
          <w:szCs w:val="20"/>
        </w:rPr>
      </w:pPr>
    </w:p>
    <w:p w14:paraId="29D9532C" w14:textId="77777777" w:rsidR="00FE1075" w:rsidRPr="00FE1075" w:rsidRDefault="00FE1075" w:rsidP="00FE1075">
      <w:pPr>
        <w:tabs>
          <w:tab w:val="left" w:pos="1145"/>
        </w:tabs>
        <w:spacing w:after="0"/>
        <w:rPr>
          <w:rFonts w:cstheme="minorHAnsi"/>
          <w:sz w:val="20"/>
          <w:szCs w:val="20"/>
        </w:rPr>
      </w:pPr>
    </w:p>
    <w:p w14:paraId="11588B57" w14:textId="77777777" w:rsidR="00FE1075" w:rsidRPr="00FE1075" w:rsidRDefault="00FE1075" w:rsidP="00FE1075">
      <w:pPr>
        <w:tabs>
          <w:tab w:val="left" w:pos="1145"/>
        </w:tabs>
        <w:rPr>
          <w:rFonts w:cstheme="minorHAnsi"/>
          <w:sz w:val="20"/>
          <w:szCs w:val="20"/>
        </w:rPr>
      </w:pPr>
    </w:p>
    <w:p w14:paraId="0CE63F9B" w14:textId="77777777" w:rsidR="00FE1075" w:rsidRPr="00FE1075" w:rsidRDefault="00FE1075" w:rsidP="00FE1075">
      <w:pPr>
        <w:tabs>
          <w:tab w:val="left" w:pos="1145"/>
        </w:tabs>
        <w:rPr>
          <w:rFonts w:cstheme="minorHAnsi"/>
          <w:sz w:val="20"/>
          <w:szCs w:val="20"/>
        </w:rPr>
      </w:pPr>
    </w:p>
    <w:p w14:paraId="7822DD38" w14:textId="77777777" w:rsidR="00FE1075" w:rsidRPr="00FE1075" w:rsidRDefault="00FE1075" w:rsidP="00FE1075">
      <w:pPr>
        <w:tabs>
          <w:tab w:val="left" w:pos="1145"/>
        </w:tabs>
        <w:rPr>
          <w:rFonts w:cstheme="minorHAnsi"/>
          <w:sz w:val="20"/>
          <w:szCs w:val="20"/>
        </w:rPr>
      </w:pPr>
    </w:p>
    <w:p w14:paraId="6C8DAB39" w14:textId="77777777" w:rsidR="00FE1075" w:rsidRPr="00FE1075" w:rsidRDefault="00FE1075" w:rsidP="00FE1075">
      <w:pPr>
        <w:tabs>
          <w:tab w:val="left" w:pos="1145"/>
        </w:tabs>
        <w:rPr>
          <w:rFonts w:cstheme="minorHAnsi"/>
          <w:sz w:val="20"/>
          <w:szCs w:val="20"/>
        </w:rPr>
      </w:pPr>
    </w:p>
    <w:p w14:paraId="11EE898B" w14:textId="77777777" w:rsidR="003444FB" w:rsidRDefault="003444FB" w:rsidP="00FE1075">
      <w:pPr>
        <w:tabs>
          <w:tab w:val="left" w:pos="1145"/>
        </w:tabs>
        <w:rPr>
          <w:rFonts w:cstheme="minorHAnsi"/>
          <w:sz w:val="20"/>
          <w:szCs w:val="20"/>
        </w:rPr>
      </w:pPr>
    </w:p>
    <w:p w14:paraId="071F5944" w14:textId="77777777" w:rsidR="003444FB" w:rsidRDefault="003444FB" w:rsidP="00FE1075">
      <w:pPr>
        <w:tabs>
          <w:tab w:val="left" w:pos="1145"/>
        </w:tabs>
        <w:rPr>
          <w:rFonts w:cstheme="minorHAnsi"/>
          <w:sz w:val="20"/>
          <w:szCs w:val="20"/>
        </w:rPr>
      </w:pPr>
    </w:p>
    <w:p w14:paraId="58B028EB" w14:textId="77777777" w:rsidR="003444FB" w:rsidRDefault="003444FB" w:rsidP="00FE1075">
      <w:pPr>
        <w:tabs>
          <w:tab w:val="left" w:pos="1145"/>
        </w:tabs>
        <w:rPr>
          <w:rFonts w:cstheme="minorHAnsi"/>
          <w:sz w:val="20"/>
          <w:szCs w:val="20"/>
        </w:rPr>
      </w:pPr>
    </w:p>
    <w:p w14:paraId="791EA771" w14:textId="77777777" w:rsidR="00FE1075" w:rsidRPr="00FE1075" w:rsidRDefault="00FE1075" w:rsidP="00FE1075">
      <w:pPr>
        <w:tabs>
          <w:tab w:val="left" w:pos="1145"/>
        </w:tabs>
        <w:rPr>
          <w:rFonts w:cstheme="minorHAnsi"/>
          <w:sz w:val="20"/>
          <w:szCs w:val="20"/>
        </w:rPr>
      </w:pPr>
      <w:r w:rsidRPr="00FE1075">
        <w:rPr>
          <w:rFonts w:cstheme="minorHAnsi"/>
          <w:sz w:val="20"/>
          <w:szCs w:val="20"/>
        </w:rPr>
        <w:t xml:space="preserve">Baudos tampa mokėtinomis pasibaigus garantijos laikotarpiui, </w:t>
      </w:r>
      <w:proofErr w:type="spellStart"/>
      <w:r w:rsidRPr="00FE1075">
        <w:rPr>
          <w:rFonts w:cstheme="minorHAnsi"/>
          <w:sz w:val="20"/>
          <w:szCs w:val="20"/>
        </w:rPr>
        <w:t>t.y</w:t>
      </w:r>
      <w:proofErr w:type="spellEnd"/>
      <w:r w:rsidRPr="00FE1075">
        <w:rPr>
          <w:rFonts w:cstheme="minorHAnsi"/>
          <w:sz w:val="20"/>
          <w:szCs w:val="20"/>
        </w:rPr>
        <w:t>. po vienų metų nuo darbų perdavimo.</w:t>
      </w:r>
    </w:p>
    <w:p w14:paraId="280AA5B8" w14:textId="77777777" w:rsidR="00FE1075" w:rsidRPr="00FE1075" w:rsidRDefault="00FE1075" w:rsidP="00FE1075">
      <w:pPr>
        <w:tabs>
          <w:tab w:val="left" w:pos="1145"/>
        </w:tabs>
        <w:rPr>
          <w:rFonts w:cstheme="minorHAnsi"/>
          <w:sz w:val="20"/>
          <w:szCs w:val="20"/>
        </w:rPr>
      </w:pPr>
      <w:r w:rsidRPr="00FE1075">
        <w:rPr>
          <w:rFonts w:cstheme="minorHAnsi"/>
          <w:sz w:val="20"/>
          <w:szCs w:val="20"/>
        </w:rPr>
        <w:t>Vardas, pavardė, parašas: ..........................................................................………........</w:t>
      </w:r>
    </w:p>
    <w:p w14:paraId="3B844D80" w14:textId="77777777" w:rsidR="00FE1075" w:rsidRPr="00FE1075" w:rsidRDefault="00FE1075" w:rsidP="00FE1075">
      <w:pPr>
        <w:tabs>
          <w:tab w:val="left" w:pos="1145"/>
        </w:tabs>
        <w:rPr>
          <w:rFonts w:cstheme="minorHAnsi"/>
          <w:sz w:val="20"/>
          <w:szCs w:val="20"/>
        </w:rPr>
      </w:pPr>
      <w:r w:rsidRPr="00FE1075">
        <w:rPr>
          <w:rFonts w:cstheme="minorHAnsi"/>
          <w:sz w:val="20"/>
          <w:szCs w:val="20"/>
        </w:rPr>
        <w:t>(</w:t>
      </w:r>
      <w:r w:rsidRPr="00FE1075">
        <w:rPr>
          <w:rFonts w:cstheme="minorHAnsi"/>
          <w:i/>
          <w:sz w:val="20"/>
          <w:szCs w:val="20"/>
        </w:rPr>
        <w:t>asmuo ar asmenys, įgalioti pasirašyti dalyvio vardu</w:t>
      </w:r>
      <w:r w:rsidRPr="00FE1075">
        <w:rPr>
          <w:rFonts w:cstheme="minorHAnsi"/>
          <w:sz w:val="20"/>
          <w:szCs w:val="20"/>
        </w:rPr>
        <w:t>)</w:t>
      </w:r>
    </w:p>
    <w:p w14:paraId="0F13F5E5" w14:textId="064BC9FA" w:rsidR="00FE1075" w:rsidRDefault="00FE1075" w:rsidP="00526CBE">
      <w:pPr>
        <w:tabs>
          <w:tab w:val="left" w:pos="1145"/>
        </w:tabs>
        <w:rPr>
          <w:rFonts w:cstheme="minorHAnsi"/>
          <w:sz w:val="20"/>
          <w:szCs w:val="20"/>
        </w:rPr>
      </w:pPr>
      <w:r w:rsidRPr="00FE1075">
        <w:rPr>
          <w:rFonts w:cstheme="minorHAnsi"/>
          <w:sz w:val="20"/>
          <w:szCs w:val="20"/>
        </w:rPr>
        <w:t>Data:</w:t>
      </w:r>
      <w:r w:rsidRPr="00FE1075">
        <w:rPr>
          <w:rFonts w:cstheme="minorHAnsi"/>
          <w:sz w:val="20"/>
          <w:szCs w:val="20"/>
        </w:rPr>
        <w:tab/>
        <w:t>.................................</w:t>
      </w:r>
    </w:p>
    <w:sectPr w:rsidR="00FE1075" w:rsidSect="00FE1075">
      <w:footerReference w:type="firs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D1531" w14:textId="77777777" w:rsidR="00895458" w:rsidRDefault="00895458" w:rsidP="00D05666">
      <w:r>
        <w:separator/>
      </w:r>
    </w:p>
  </w:endnote>
  <w:endnote w:type="continuationSeparator" w:id="0">
    <w:p w14:paraId="0E8467CF" w14:textId="77777777" w:rsidR="00895458" w:rsidRDefault="00895458" w:rsidP="00D05666">
      <w:r>
        <w:continuationSeparator/>
      </w:r>
    </w:p>
  </w:endnote>
  <w:endnote w:type="continuationNotice" w:id="1">
    <w:p w14:paraId="77A306A5" w14:textId="77777777" w:rsidR="00895458" w:rsidRDefault="008954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Porat"/>
      <w:jc w:val="right"/>
    </w:pPr>
  </w:p>
  <w:p w14:paraId="693FDB0C"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C50C0" w14:textId="77777777" w:rsidR="00895458" w:rsidRDefault="00895458" w:rsidP="00D05666">
      <w:r>
        <w:separator/>
      </w:r>
    </w:p>
  </w:footnote>
  <w:footnote w:type="continuationSeparator" w:id="0">
    <w:p w14:paraId="3BAE08D2" w14:textId="77777777" w:rsidR="00895458" w:rsidRDefault="00895458" w:rsidP="00D05666">
      <w:r>
        <w:continuationSeparator/>
      </w:r>
    </w:p>
  </w:footnote>
  <w:footnote w:type="continuationNotice" w:id="1">
    <w:p w14:paraId="5C0F4ABD" w14:textId="77777777" w:rsidR="00895458" w:rsidRDefault="008954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583951078">
    <w:abstractNumId w:val="12"/>
  </w:num>
  <w:num w:numId="2" w16cid:durableId="1206063235">
    <w:abstractNumId w:val="7"/>
  </w:num>
  <w:num w:numId="3" w16cid:durableId="1120874380">
    <w:abstractNumId w:val="24"/>
  </w:num>
  <w:num w:numId="4" w16cid:durableId="204097552">
    <w:abstractNumId w:val="22"/>
  </w:num>
  <w:num w:numId="5" w16cid:durableId="1925644828">
    <w:abstractNumId w:val="33"/>
  </w:num>
  <w:num w:numId="6" w16cid:durableId="914708821">
    <w:abstractNumId w:val="29"/>
  </w:num>
  <w:num w:numId="7" w16cid:durableId="1066417256">
    <w:abstractNumId w:val="6"/>
  </w:num>
  <w:num w:numId="8" w16cid:durableId="1783916621">
    <w:abstractNumId w:val="30"/>
  </w:num>
  <w:num w:numId="9" w16cid:durableId="1170483927">
    <w:abstractNumId w:val="27"/>
  </w:num>
  <w:num w:numId="10" w16cid:durableId="100225600">
    <w:abstractNumId w:val="19"/>
  </w:num>
  <w:num w:numId="11" w16cid:durableId="1583444651">
    <w:abstractNumId w:val="25"/>
  </w:num>
  <w:num w:numId="12" w16cid:durableId="126358340">
    <w:abstractNumId w:val="10"/>
  </w:num>
  <w:num w:numId="13" w16cid:durableId="503980360">
    <w:abstractNumId w:val="4"/>
  </w:num>
  <w:num w:numId="14" w16cid:durableId="754014154">
    <w:abstractNumId w:val="5"/>
  </w:num>
  <w:num w:numId="15" w16cid:durableId="940257886">
    <w:abstractNumId w:val="31"/>
  </w:num>
  <w:num w:numId="16" w16cid:durableId="1618826357">
    <w:abstractNumId w:val="11"/>
  </w:num>
  <w:num w:numId="17" w16cid:durableId="210651548">
    <w:abstractNumId w:val="8"/>
  </w:num>
  <w:num w:numId="18" w16cid:durableId="1026055277">
    <w:abstractNumId w:val="35"/>
  </w:num>
  <w:num w:numId="19" w16cid:durableId="1421217082">
    <w:abstractNumId w:val="21"/>
  </w:num>
  <w:num w:numId="20" w16cid:durableId="1877888473">
    <w:abstractNumId w:val="34"/>
  </w:num>
  <w:num w:numId="21" w16cid:durableId="185560875">
    <w:abstractNumId w:val="18"/>
  </w:num>
  <w:num w:numId="22" w16cid:durableId="2069956466">
    <w:abstractNumId w:val="3"/>
  </w:num>
  <w:num w:numId="23" w16cid:durableId="3449819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147482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885839">
    <w:abstractNumId w:val="20"/>
  </w:num>
  <w:num w:numId="26" w16cid:durableId="1698894480">
    <w:abstractNumId w:val="23"/>
  </w:num>
  <w:num w:numId="27" w16cid:durableId="1167090400">
    <w:abstractNumId w:val="26"/>
  </w:num>
  <w:num w:numId="28" w16cid:durableId="505050309">
    <w:abstractNumId w:val="17"/>
  </w:num>
  <w:num w:numId="29" w16cid:durableId="736320209">
    <w:abstractNumId w:val="32"/>
  </w:num>
  <w:num w:numId="30" w16cid:durableId="2032493464">
    <w:abstractNumId w:val="16"/>
  </w:num>
  <w:num w:numId="31" w16cid:durableId="17059346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0727864">
    <w:abstractNumId w:val="28"/>
  </w:num>
  <w:num w:numId="33" w16cid:durableId="1464037214">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06C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E774F"/>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806"/>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458"/>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07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62C"/>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1005</Words>
  <Characters>573</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MS vartotojas</dc:creator>
  <cp:keywords/>
  <dc:description/>
  <cp:lastModifiedBy>User</cp:lastModifiedBy>
  <cp:revision>3</cp:revision>
  <cp:lastPrinted>2025-05-06T06:36:00Z</cp:lastPrinted>
  <dcterms:created xsi:type="dcterms:W3CDTF">2025-07-25T07:38:00Z</dcterms:created>
  <dcterms:modified xsi:type="dcterms:W3CDTF">2025-07-25T08:16:00Z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